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564585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786249" name="271b3e70-f5b4-11ef-8009-1995065c66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0809444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345327" name="40793b60-f5b4-11ef-9865-07db8780050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9819062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929430" name="ae742b30-f5d6-11ef-9c1d-5bc48d1707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9833977" name="430bdf10-f5b2-11ef-b860-2b6890d3bc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379006" name="430bdf10-f5b2-11ef-b860-2b6890d3bc5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7445849" name="b7dcf230-f5de-11ef-bb05-17d3c67ca4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30666" name="b7dcf230-f5de-11ef-bb05-17d3c67ca4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4098922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661525" name="c473f6e0-f5b3-11ef-a77a-d1e71a2f1ba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3222169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744614" name="80ae4e00-f5b4-11ef-80f0-61f006fc9f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4686120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762502" name="13bfb030-f5b5-11ef-a59b-d3dc800556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117899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033437" name="b2d92410-f5b7-11ef-ae3d-3f2c009519c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1351193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099990" name="256ac090-f5ba-11ef-aab6-bd860e31980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334950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052156" name="17293240-f5bb-11ef-8869-4d77e77f09a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6371769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042166" name="8da5ba00-f5bc-11ef-aa6a-8f945be44c6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0497075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9843763" name="7833bcf0-f5bf-11ef-a05a-9f7dcde2aa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010458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820313" name="d6e49d00-f5bf-11ef-9da6-d1fa090d1f1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1802847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60483" name="69faa830-f5c2-11ef-b5a2-45dca5ea340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8897932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791670" name="8acd6880-f5c3-11ef-9621-b519d74503f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1070258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249286" name="e2278290-f5c4-11ef-9ff7-35b647b9b87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0502295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953884" name="886a8760-f5c5-11ef-9436-d57a2184471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092442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406806" name="ee52f030-f5c5-11ef-9604-276cbda89ec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592293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13260" name="f65e5070-f5d5-11ef-bd1c-094018fd69e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Aufenthaltsraum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9950433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129563" name="9dbb65e0-f5d8-11ef-b214-45f7800cad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9808637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689912" name="e0b763e0-f5dc-11ef-aa8e-f125fe6d1b6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9796286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011253" name="564fa620-f5de-11ef-9421-bb360696ae3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994154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8197879" name="cacc5020-f5e8-11ef-989d-4bf7db938f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0469895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280642" name="024eabb0-f5e9-11ef-a431-6d8dc404f8d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3252538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422241" name="cd3bd410-f5e9-11ef-a249-3348c11cae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7905284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384716" name="c9522150-f5ea-11ef-adb7-f7cf7853ad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4682082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94605" name="30077710-f5eb-11ef-9adc-bb655550bca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5442526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29074" name="93764ed0-f5b3-11ef-ba03-4fb1a2e7333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4506815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0277" name="a8c62110-f5b4-11ef-a8a3-85b4de070dc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57942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717106" name="40972e30-f5b5-11ef-95aa-a730f322953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6308471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220322" name="2f1e1b90-f5b6-11ef-ba72-2f317f88c5e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3899346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205424" name="219fdd40-f5b7-11ef-9eaa-09c3b66d791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3351294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850730" name="c6f5ea00-f5b7-11ef-82a3-e1093208a86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326258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942693" name="66d5bb20-f5ba-11ef-8846-21a56bb4750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6276148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82242" name="ef0e51f0-f5ba-11ef-b333-710c4abe671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8989889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562374" name="2f132cd0-f5bb-11ef-abef-7524384d333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0393516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0147122" name="86cd0f90-f5bb-11ef-9d29-c96bb5055db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2313959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158736" name="84f22320-f5bd-11ef-aee6-2b1050efe6b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Esszimmer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1898504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044020" name="56bb0330-f5bf-11ef-a9ae-259b99276e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Gang/ 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5651387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175821" name="f0c0a390-f5bf-11ef-bea9-3f28ceabe17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6725376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129367" name="850b8540-f5c2-11ef-ad71-b96b0e9d333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9929878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4909830" name="9a4106d0-f5c5-11ef-9b2e-b704f2fd06d5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9805953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111638" name="21174e80-f5c6-11ef-81f2-1901ff85e36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Gang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7767618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214085" name="201d6ae0-f5d6-11ef-866f-636211f483a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5621490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219409" name="e5e347b0-f5e8-11ef-821d-9ba051b6d76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315922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824582" name="a7d9a8c0-f5b5-11ef-89d9-918b5a0f00f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52593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183365" name="7138e8b0-f5b7-11ef-b7ae-a508a6b181ab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7914251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93818" name="c2ea5a90-f5bc-11ef-bf47-198fc056af9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9134972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775277" name="5bf41db0-f5dc-11ef-8de8-13cc404f967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3534016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748471" name="8d9dbd30-f5dc-11ef-920c-d9f35c150cb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1410636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940276" name="2d4eef20-f5dd-11ef-b794-8d06bd0098e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3550267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325311" name="809b7030-f5de-11ef-834c-2705896e579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9219036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868821" name="d3306110-f5df-11ef-96c9-7d35e71e278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4725655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823274" name="a2be61c0-f5e0-11ef-abd3-d54abc35ae4d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1676327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423825" name="c53ec780-f5e0-11ef-826a-af6fc623a40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5878827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66643" name="3f2bbde0-f5e2-11ef-acb2-bd4814847300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1679567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310092" name="96b0fc10-f5e2-11ef-af1a-35792b84356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2458209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902109" name="57cb0c70-f5e7-11ef-8685-6927c490ddd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898682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569029" name="08becdf0-f5b6-11ef-9863-e598d8ba92ed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2777636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851520" name="3cd27320-f5b7-11ef-9d41-8bba22b4fb8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603671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454192" name="ac7b6410-f5b8-11ef-81b3-1960d5898f98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1286520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891508" name="afddfa90-f5b9-11ef-a0c0-d94deacf0bf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5858175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44338" name="d3e18870-f5ba-11ef-bc8e-01659e6082a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1067811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072024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3101430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055800" name="a52e8820-f5c4-11ef-a9c1-49afe1da4ea1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0689161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66656" name="0aa3c750-f5c6-11ef-88e8-43f0a3d4822f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7235088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132981" name="f4869b80-f5db-11ef-acbd-57caad7ee54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2915477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789753" name="618e54b0-f5dd-11ef-8676-3f9358cd920b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WC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3850352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93974" name="a950c650-f5df-11ef-81ec-853a246db4a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6294739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96569" name="613753b0-f5e0-11ef-b8ae-7578fceb94dd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4900844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0361059" name="8f9ee790-f5e0-11ef-8257-b1f8461099b1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9443228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373608" name="fbf8d490-f5e1-11ef-948a-e9f3a901cb4f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305804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787732" name="1a6c48f0-f5b3-11ef-9a66-dfe6b602b52b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021928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898053" name="b15234f0-f5c2-11ef-8332-2dc1c6197498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4717618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34317" name="c6d9eaa0-f5c4-11ef-9d2a-8b6caf264431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7717447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94679" name="4fda0770-f5d6-11ef-a216-077c7e4199f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0346835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265176" name="1263a600-f5de-11ef-9f9b-430c6084940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2501739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63409" name="9e571dc0-f5e5-11ef-8df9-77984cacd975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Radiatornische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7721187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246142" name="98d768e0-f5be-11ef-94c0-43a5499c017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112093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7552576" name="cc0f06f0-f5b4-11ef-9154-f538d2a0589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4041935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75713" name="e313ca40-f5b7-11ef-8461-a98df06b5111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2821840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208692" name="3e9c72d0-f5b9-11ef-a3dd-3123b6ddbc4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837028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326265" name="0ca46fc0-f5ba-11ef-b9e6-5d13de217ca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349203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61417" name="2abffb20-f5c2-11ef-9f2e-4bd3b7bc23d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0339661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90985" name="4a2c5830-f5c4-11ef-9e4e-49c66693b96f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Wasserrohr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7333663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554737" name="08ed8140-f5c5-11ef-88b4-45d00b58b4ba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3698041" name="ab827230-f5c5-11ef-935f-f942326fb6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687677" name="ab827230-f5c5-11ef-935f-f942326fb6c9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5634128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594271" name="4244f580-f5c6-11ef-b109-ed7bfa546689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2847387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193923" name="ff8a98c0-f5df-11ef-a549-cfb590a58c89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PCB-1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3152049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0402" name="e15c8e70-f5e5-11ef-b886-916ab3b7284d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Umkleide</w:t>
            </w:r>
          </w:p>
        </w:tc>
        <w:tc>
          <w:p>
            <w:pPr>
              <w:spacing w:before="0" w:after="0" w:line="240" w:lineRule="auto"/>
            </w:pPr>
            <w:r>
              <w:t>abgehängte 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0981387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207810" name="f7c95120-f5e0-11ef-ab69-674a09dc821d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6853616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303773" name="62007aa0-f5e1-11ef-a38f-75fd49e4a126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Sauna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8817482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8267" name="67d9b670-f5e2-11ef-8f63-419215019224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Spielzimmer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Technik </w:t>
            </w:r>
          </w:p>
        </w:tc>
        <w:tc>
          <w:p>
            <w:pPr>
              <w:spacing w:before="0" w:after="0" w:line="240" w:lineRule="auto"/>
            </w:pPr>
            <w:r>
              <w:t>Lüftung </w:t>
            </w:r>
          </w:p>
        </w:tc>
        <w:tc>
          <w:p>
            <w:pPr>
              <w:spacing w:before="0" w:after="0" w:line="240" w:lineRule="auto"/>
            </w:pPr>
            <w:r>
              <w:t>Verbindungsmatte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8321009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59503" name="c1e77440-f5e2-11ef-ba72-dd333ec09d86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ganzea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Wasserleitungwn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6412643" name="fb5ffa80-f5e2-11ef-99c5-7d0c9043b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196987" name="fb5ffa80-f5e2-11ef-99c5-7d0c9043bd65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gelb/ 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1238398" name="e4abd5f0-f5e4-11ef-829b-f140a28679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917540" name="e4abd5f0-f5e4-11ef-829b-f140a2867984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Lüftungsraum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549164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754043" name="35d915f0-f5e5-11ef-9866-5161294c0181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Heizungsraum</w:t>
            </w:r>
          </w:p>
          <w:p>
            <w:pPr>
              <w:spacing w:before="0" w:after="0" w:line="240" w:lineRule="auto"/>
            </w:pPr>
            <w:r>
              <w:t>GS</w:t>
            </w:r>
          </w:p>
        </w:tc>
        <w:tc>
          <w:p>
            <w:pPr>
              <w:spacing w:before="0" w:after="0" w:line="240" w:lineRule="auto"/>
            </w:pPr>
            <w:r>
              <w:t>Abzug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7620891" name="4629ea50-f5e6-11ef-9740-af01fc66ed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908423" name="4629ea50-f5e6-11ef-9740-af01fc66eda9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9302956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416468" name="8d378050-f5e7-11ef-8b24-3b6b65e1e05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Bassin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0078071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8434" name="c75dd2c0-f5e7-11ef-b816-036b64d7a8c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4617302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55202" name="e36e6530-f5ea-11ef-8e29-af8c5373d658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Haus 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8462591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27364" name="7cf14b90-f5ec-11ef-9984-199cfdb05247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Diverse Anwendungen möglich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3553780" name="2b50b7b0-f5e9-11ef-976b-c14ccdc2c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274996" name="2b50b7b0-f5e9-11ef-976b-c14ccdc2cfed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Garage 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1629197" name="609c5d20-f5e9-11ef-8e99-0dbf9d1a0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90957" name="609c5d20-f5e9-11ef-8e99-0dbf9d1a002b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Hallenbad</w:t>
            </w:r>
          </w:p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Dachpappe &amp; Bitumenanstrich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6394847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065836" name="24341480-f5ea-11ef-9e47-5b3686bcec48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footer.xml" Type="http://schemas.openxmlformats.org/officeDocument/2006/relationships/footer" Id="rId1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